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VM-16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136362316" name="35617d00-2114-11f1-af95-f102164fcd9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39309501" name="35617d00-2114-11f1-af95-f102164fcd9e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74650567" name="3b37ef20-2114-11f1-af95-f102164fcd9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7763776" name="3b37ef20-2114-11f1-af95-f102164fcd9e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Kachelofen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VM-20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Kachelofen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45509489" name="b6e07830-2115-11f1-af95-f102164fcd9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73774065" name="b6e07830-2115-11f1-af95-f102164fcd9e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37980050" name="c20c6ca0-2115-11f1-af95-f102164fcd9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53042731" name="c20c6ca0-2115-11f1-af95-f102164fcd9e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VM-26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51094670" name="778f9920-2117-11f1-af95-f102164fcd9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81671844" name="778f9920-2117-11f1-af95-f102164fcd9e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14319543" name="83667390-2117-11f1-af95-f102164fcd9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31375359" name="83667390-2117-11f1-af95-f102164fcd9e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OG - UG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VM-27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27733724" name="8e4ab0a0-2117-11f1-af95-f102164fcd9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01132116" name="8e4ab0a0-2117-11f1-af95-f102164fcd9e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70788051" name="94736170-2117-11f1-af95-f102164fcd9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83027921" name="94736170-2117-11f1-af95-f102164fcd9e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Gartenhaus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VM-33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64117055" name="63561180-2119-11f1-af95-f102164fcd9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07558719" name="63561180-2119-11f1-af95-f102164fcd9e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03294498" name="69edfee0-2119-11f1-af95-f102164fcd9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96015302" name="69edfee0-2119-11f1-af95-f102164fcd9e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Steineggstrasse 17, 8853 Lachen</w:t>
          </w:r>
        </w:p>
        <w:p>
          <w:pPr>
            <w:spacing w:before="0" w:after="0"/>
          </w:pPr>
          <w:r>
            <w:t>608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